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</w:t>
            </w:r>
          </w:p>
          <w:p>
            <w:pPr>
              <w:spacing w:before="0" w:after="0"/>
            </w:pPr>
            <w:r>
              <w:t>DG </w:t>
            </w:r>
          </w:p>
          <w:p>
            <w:pPr>
              <w:spacing w:before="0" w:after="0"/>
            </w:pPr>
            <w:r>
              <w:t>Unterdach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Unterdach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69081531" name="019e1bed-dab8-724b-b417-bb016bff56d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39480404" name="019e1bed-dab8-724b-b417-bb016bff56d4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816789854" name="019e1bee-8a36-7e81-842b-33f1f93a3b0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8310305" name="019e1bee-8a36-7e81-842b-33f1f93a3b0e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gesamtes Haus </w:t>
            </w:r>
          </w:p>
          <w:p>
            <w:pPr>
              <w:spacing w:before="0" w:after="0"/>
            </w:pPr>
            <w:r>
              <w:t>UG- DG</w:t>
            </w:r>
          </w:p>
          <w:p>
            <w:pPr>
              <w:spacing w:before="0" w:after="0"/>
            </w:pPr>
            <w:r>
              <w:t>Fallrohr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Fallrohr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004801415" name="019e1bef-9e63-7905-8d1f-9908b3276c9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58355557" name="019e1bef-9e63-7905-8d1f-9908b3276c92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490686192" name="019e1bef-b740-7925-bd3d-ca3fea0c36b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84781092" name="019e1bef-b740-7925-bd3d-ca3fea0c36b9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Gang </w:t>
            </w:r>
          </w:p>
          <w:p>
            <w:pPr>
              <w:spacing w:before="0" w:after="0"/>
            </w:pPr>
            <w:r>
              <w:t>UG</w:t>
            </w:r>
          </w:p>
          <w:p>
            <w:pPr>
              <w:spacing w:before="0" w:after="0"/>
            </w:pPr>
            <w:r>
              <w:t>Elektrotableau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VM-8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087447512" name="019e1c18-018b-765c-be38-8edf90a9404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50846361" name="019e1c18-018b-765c-be38-8edf90a94041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4689417" name="019e1c18-2672-70c6-b0b1-763a9c2c788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11747325" name="019e1c18-2672-70c6-b0b1-763a9c2c7882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0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Oberstrasse 282, 9014 St. Gallen</w:t>
          </w:r>
        </w:p>
        <w:p>
          <w:pPr>
            <w:spacing w:before="0" w:after="0"/>
          </w:pPr>
          <w:r>
            <w:t>907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footer.xml" Type="http://schemas.openxmlformats.org/officeDocument/2006/relationships/footer" Id="rId10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